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4CAC52A5" w:rsidR="002A16DF" w:rsidRDefault="00B02404" w:rsidP="00B02404">
      <w:pPr>
        <w:pStyle w:val="Heading1titel"/>
        <w:pBdr>
          <w:bottom w:val="single" w:sz="6" w:space="1" w:color="auto"/>
        </w:pBdr>
      </w:pPr>
      <w:r>
        <w:t>Bijlage</w:t>
      </w:r>
      <w:r w:rsidR="00E04001">
        <w:t xml:space="preserve"> </w:t>
      </w:r>
      <w:r w:rsidR="00007EB2">
        <w:t>4</w:t>
      </w:r>
      <w:r>
        <w:t xml:space="preserve">  – Holdingverklaring</w:t>
      </w:r>
    </w:p>
    <w:p w14:paraId="2412B16C" w14:textId="77777777" w:rsidR="00D45518" w:rsidRDefault="00D45518" w:rsidP="00D45518">
      <w:pPr>
        <w:spacing w:line="240" w:lineRule="auto"/>
      </w:pPr>
    </w:p>
    <w:p w14:paraId="27600323" w14:textId="3549F45C" w:rsidR="007866F0" w:rsidRPr="00B02404" w:rsidRDefault="00B02404" w:rsidP="00D45518">
      <w:pPr>
        <w:spacing w:line="240" w:lineRule="auto"/>
        <w:jc w:val="both"/>
        <w:rPr>
          <w:b/>
          <w:bCs/>
          <w:sz w:val="22"/>
          <w:szCs w:val="22"/>
        </w:rPr>
      </w:pPr>
      <w:r w:rsidRPr="00B02404">
        <w:rPr>
          <w:b/>
          <w:bCs/>
          <w:sz w:val="22"/>
          <w:szCs w:val="22"/>
        </w:rPr>
        <w:t xml:space="preserve">Betreft: Europese aanbestedingsprocedure </w:t>
      </w:r>
      <w:r w:rsidR="00EB1010">
        <w:rPr>
          <w:b/>
          <w:bCs/>
          <w:sz w:val="22"/>
          <w:szCs w:val="22"/>
        </w:rPr>
        <w:t>– Leerroutes Inburgering (Z-route &amp; B1-route)</w:t>
      </w: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p w14:paraId="1737C54B" w14:textId="77777777" w:rsidR="002C1FA2" w:rsidRDefault="002C1FA2" w:rsidP="00D45518">
      <w:pPr>
        <w:spacing w:line="276" w:lineRule="auto"/>
        <w:jc w:val="both"/>
      </w:pPr>
    </w:p>
    <w:tbl>
      <w:tblPr>
        <w:tblStyle w:val="Tabelraster"/>
        <w:tblW w:w="0" w:type="auto"/>
        <w:tblLook w:val="04A0" w:firstRow="1" w:lastRow="0" w:firstColumn="1" w:lastColumn="0" w:noHBand="0" w:noVBand="1"/>
      </w:tblPr>
      <w:tblGrid>
        <w:gridCol w:w="3114"/>
        <w:gridCol w:w="6514"/>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367268">
        <w:tc>
          <w:tcPr>
            <w:tcW w:w="3114" w:type="dxa"/>
            <w:shd w:val="clear" w:color="auto" w:fill="C9E8FB"/>
          </w:tcPr>
          <w:p w14:paraId="207D8FC8" w14:textId="131D1564" w:rsidR="00B02404" w:rsidRDefault="00B02404" w:rsidP="00B02404">
            <w:pPr>
              <w:jc w:val="both"/>
            </w:pPr>
            <w:r>
              <w:t>Naam</w:t>
            </w:r>
            <w:r w:rsidR="00367268">
              <w:t xml:space="preserve"> holding</w:t>
            </w:r>
          </w:p>
        </w:tc>
        <w:tc>
          <w:tcPr>
            <w:tcW w:w="6514" w:type="dxa"/>
          </w:tcPr>
          <w:p w14:paraId="0C01C221" w14:textId="77777777" w:rsidR="00B02404" w:rsidRDefault="00B02404" w:rsidP="00B02404">
            <w:pPr>
              <w:jc w:val="both"/>
            </w:pPr>
          </w:p>
        </w:tc>
      </w:tr>
      <w:tr w:rsidR="00B02404" w14:paraId="5156C8C7" w14:textId="77777777" w:rsidTr="00367268">
        <w:tc>
          <w:tcPr>
            <w:tcW w:w="3114" w:type="dxa"/>
            <w:shd w:val="clear" w:color="auto" w:fill="C9E8FB"/>
          </w:tcPr>
          <w:p w14:paraId="0467C383" w14:textId="78E658EE" w:rsidR="00B02404" w:rsidRDefault="00B02404" w:rsidP="00B02404">
            <w:pPr>
              <w:jc w:val="both"/>
            </w:pPr>
            <w:r>
              <w:t>Naam tekenbevoegde</w:t>
            </w:r>
            <w:r w:rsidR="00367268">
              <w:t xml:space="preserve"> (namens de holding)</w:t>
            </w:r>
          </w:p>
        </w:tc>
        <w:tc>
          <w:tcPr>
            <w:tcW w:w="6514" w:type="dxa"/>
          </w:tcPr>
          <w:p w14:paraId="1BC435F5" w14:textId="77777777" w:rsidR="00B02404" w:rsidRDefault="00B02404" w:rsidP="00B02404">
            <w:pPr>
              <w:jc w:val="both"/>
            </w:pPr>
          </w:p>
        </w:tc>
      </w:tr>
      <w:tr w:rsidR="00B02404" w14:paraId="46C62C49" w14:textId="77777777" w:rsidTr="00367268">
        <w:tc>
          <w:tcPr>
            <w:tcW w:w="3114" w:type="dxa"/>
            <w:shd w:val="clear" w:color="auto" w:fill="C9E8FB"/>
          </w:tcPr>
          <w:p w14:paraId="09614CCB" w14:textId="2C00271C" w:rsidR="00B02404" w:rsidRDefault="00B02404" w:rsidP="00B02404">
            <w:pPr>
              <w:jc w:val="both"/>
            </w:pPr>
            <w:r>
              <w:t>Functie</w:t>
            </w:r>
          </w:p>
        </w:tc>
        <w:tc>
          <w:tcPr>
            <w:tcW w:w="6514" w:type="dxa"/>
          </w:tcPr>
          <w:p w14:paraId="74CBBAB2" w14:textId="77777777" w:rsidR="00B02404" w:rsidRDefault="00B02404" w:rsidP="00B02404">
            <w:pPr>
              <w:jc w:val="both"/>
            </w:pPr>
          </w:p>
        </w:tc>
      </w:tr>
      <w:tr w:rsidR="00B02404" w14:paraId="0E7C9D8B" w14:textId="77777777" w:rsidTr="00367268">
        <w:tc>
          <w:tcPr>
            <w:tcW w:w="3114" w:type="dxa"/>
            <w:shd w:val="clear" w:color="auto" w:fill="C9E8FB"/>
          </w:tcPr>
          <w:p w14:paraId="3B9DBC78" w14:textId="3076D172" w:rsidR="00B02404" w:rsidRDefault="00B02404" w:rsidP="00B02404">
            <w:pPr>
              <w:jc w:val="both"/>
            </w:pPr>
            <w:r>
              <w:t>Datum</w:t>
            </w:r>
          </w:p>
        </w:tc>
        <w:tc>
          <w:tcPr>
            <w:tcW w:w="6514" w:type="dxa"/>
          </w:tcPr>
          <w:p w14:paraId="2D541A2B" w14:textId="77777777" w:rsidR="00B02404" w:rsidRDefault="00B02404" w:rsidP="00B02404">
            <w:pPr>
              <w:jc w:val="both"/>
            </w:pPr>
          </w:p>
        </w:tc>
      </w:tr>
      <w:tr w:rsidR="00B02404" w14:paraId="45E5A887" w14:textId="77777777" w:rsidTr="00367268">
        <w:tc>
          <w:tcPr>
            <w:tcW w:w="3114"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6514"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p w14:paraId="0AE7914F" w14:textId="77777777" w:rsidR="002C1FA2" w:rsidRDefault="002C1FA2" w:rsidP="00D45518">
      <w:pPr>
        <w:spacing w:line="276" w:lineRule="auto"/>
        <w:jc w:val="both"/>
      </w:pPr>
    </w:p>
    <w:tbl>
      <w:tblPr>
        <w:tblStyle w:val="Tabelraster"/>
        <w:tblW w:w="0" w:type="auto"/>
        <w:tblLook w:val="04A0" w:firstRow="1" w:lastRow="0" w:firstColumn="1" w:lastColumn="0" w:noHBand="0" w:noVBand="1"/>
      </w:tblPr>
      <w:tblGrid>
        <w:gridCol w:w="3114"/>
        <w:gridCol w:w="6514"/>
      </w:tblGrid>
      <w:tr w:rsidR="002F76A9" w:rsidRPr="00B02404" w14:paraId="4BF49973" w14:textId="77777777" w:rsidTr="00D9598B">
        <w:tc>
          <w:tcPr>
            <w:tcW w:w="9628" w:type="dxa"/>
            <w:gridSpan w:val="2"/>
            <w:shd w:val="clear" w:color="auto" w:fill="0076A8"/>
          </w:tcPr>
          <w:p w14:paraId="63CD098F" w14:textId="52E9AECB" w:rsidR="002F76A9" w:rsidRPr="00B02404" w:rsidRDefault="002F76A9" w:rsidP="00D9598B">
            <w:pPr>
              <w:jc w:val="both"/>
              <w:rPr>
                <w:b/>
                <w:bCs/>
                <w:color w:val="FFFFFF" w:themeColor="background1"/>
              </w:rPr>
            </w:pPr>
            <w:r>
              <w:rPr>
                <w:b/>
                <w:bCs/>
                <w:color w:val="FFFFFF" w:themeColor="background1"/>
              </w:rPr>
              <w:t xml:space="preserve">Namens de </w:t>
            </w:r>
            <w:r w:rsidR="00F600C5">
              <w:rPr>
                <w:b/>
                <w:bCs/>
                <w:color w:val="FFFFFF" w:themeColor="background1"/>
              </w:rPr>
              <w:t>Inschrijver</w:t>
            </w:r>
          </w:p>
        </w:tc>
      </w:tr>
      <w:tr w:rsidR="002F76A9" w14:paraId="0FD0BDD2" w14:textId="77777777" w:rsidTr="00D9598B">
        <w:tc>
          <w:tcPr>
            <w:tcW w:w="3114" w:type="dxa"/>
            <w:shd w:val="clear" w:color="auto" w:fill="C9E8FB"/>
          </w:tcPr>
          <w:p w14:paraId="01AFBD34" w14:textId="1050483F" w:rsidR="002F76A9" w:rsidRDefault="002F76A9" w:rsidP="00D9598B">
            <w:pPr>
              <w:jc w:val="both"/>
            </w:pPr>
          </w:p>
        </w:tc>
        <w:tc>
          <w:tcPr>
            <w:tcW w:w="6514" w:type="dxa"/>
          </w:tcPr>
          <w:p w14:paraId="4DFA20FF" w14:textId="4CEC56F9" w:rsidR="002F76A9" w:rsidRDefault="00B8013B" w:rsidP="00D9598B">
            <w:pPr>
              <w:jc w:val="both"/>
            </w:pPr>
            <w:r>
              <w:t xml:space="preserve">De </w:t>
            </w:r>
            <w:r w:rsidR="00B536BA">
              <w:t xml:space="preserve">rechtsgeldige </w:t>
            </w:r>
            <w:r>
              <w:t>ondertekening van het UEA wordt door de Aanbestedende die</w:t>
            </w:r>
            <w:r w:rsidR="00A4111C">
              <w:t>nst gezien als rechtsgeldige ondertekening van dit document.</w:t>
            </w:r>
            <w:r w:rsidR="008B2790">
              <w:t xml:space="preserve"> Inschrijver hoeft dit document </w:t>
            </w:r>
            <w:r w:rsidR="0093743D">
              <w:t>daar</w:t>
            </w:r>
            <w:r w:rsidR="00FD1AA1">
              <w:t>om niet apart nog te ondertekenen.</w:t>
            </w:r>
          </w:p>
        </w:tc>
      </w:tr>
    </w:tbl>
    <w:p w14:paraId="5163269C" w14:textId="77777777" w:rsidR="002F76A9" w:rsidRDefault="002F76A9" w:rsidP="00D45518">
      <w:pPr>
        <w:spacing w:line="276" w:lineRule="auto"/>
        <w:jc w:val="both"/>
      </w:pPr>
    </w:p>
    <w:p w14:paraId="02F10BF7" w14:textId="77777777" w:rsidR="00B02404" w:rsidRPr="00B02404" w:rsidRDefault="00B02404" w:rsidP="00D45518">
      <w:pPr>
        <w:jc w:val="both"/>
      </w:pPr>
    </w:p>
    <w:sectPr w:rsidR="00B02404" w:rsidRPr="00B0240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C9FFB" w14:textId="77777777" w:rsidR="00601179" w:rsidRDefault="00601179">
      <w:r>
        <w:separator/>
      </w:r>
    </w:p>
  </w:endnote>
  <w:endnote w:type="continuationSeparator" w:id="0">
    <w:p w14:paraId="75C7F686" w14:textId="77777777" w:rsidR="00601179" w:rsidRDefault="0060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Content>
      <w:sdt>
        <w:sdtPr>
          <w:id w:val="-1769616900"/>
          <w:docPartObj>
            <w:docPartGallery w:val="Page Numbers (Top of Page)"/>
            <w:docPartUnique/>
          </w:docPartObj>
        </w:sdtPr>
        <w:sdtContent>
          <w:p w14:paraId="3B095448" w14:textId="77777777" w:rsidR="00B02404" w:rsidRDefault="00B02404" w:rsidP="00B02404">
            <w:pPr>
              <w:pStyle w:val="Voettekst"/>
              <w:pBdr>
                <w:bottom w:val="single" w:sz="6" w:space="1" w:color="auto"/>
              </w:pBdr>
              <w:jc w:val="right"/>
            </w:pPr>
          </w:p>
          <w:p w14:paraId="6CAEAE98" w14:textId="3F43A845" w:rsidR="005C1431" w:rsidRDefault="00B02404" w:rsidP="00B02404">
            <w:pPr>
              <w:pStyle w:val="Voettekst"/>
            </w:pPr>
            <w:r>
              <w:t xml:space="preserve">Bijlage </w:t>
            </w:r>
            <w:r w:rsidR="00EB1010">
              <w:t xml:space="preserve">4 </w:t>
            </w:r>
            <w:r>
              <w:t>–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80C0" w14:textId="77777777" w:rsidR="00601179" w:rsidRDefault="00601179">
      <w:r>
        <w:separator/>
      </w:r>
    </w:p>
  </w:footnote>
  <w:footnote w:type="continuationSeparator" w:id="0">
    <w:p w14:paraId="5BD3E82A" w14:textId="77777777" w:rsidR="00601179" w:rsidRDefault="0060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tcPr>
        <w:p w14:paraId="528DCDDD" w14:textId="77777777" w:rsidR="00713A38" w:rsidRDefault="00713A38" w:rsidP="0023628B">
          <w:pPr>
            <w:pStyle w:val="Koptekst"/>
          </w:pPr>
        </w:p>
      </w:tc>
      <w:tc>
        <w:tcPr>
          <w:tcW w:w="10490" w:type="dxa"/>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tcPr>
        <w:p w14:paraId="40E1E693" w14:textId="77777777" w:rsidR="00713A38" w:rsidRDefault="00713A38" w:rsidP="0023628B">
          <w:pPr>
            <w:pStyle w:val="Koptekst"/>
          </w:pPr>
        </w:p>
      </w:tc>
      <w:tc>
        <w:tcPr>
          <w:tcW w:w="10490" w:type="dxa"/>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C629" w14:textId="25C25E9C" w:rsidR="00B02404" w:rsidRDefault="00B02404" w:rsidP="00B02404">
    <w:pPr>
      <w:pStyle w:val="Koptekst"/>
    </w:pPr>
  </w:p>
  <w:p w14:paraId="4756E10B" w14:textId="77777777" w:rsidR="00B02404" w:rsidRDefault="00B02404" w:rsidP="00B02404">
    <w:pPr>
      <w:pStyle w:val="Koptekst"/>
    </w:pPr>
  </w:p>
  <w:p w14:paraId="6B044E24" w14:textId="77777777" w:rsidR="00B02404" w:rsidRDefault="00B02404" w:rsidP="00B02404">
    <w:pPr>
      <w:pStyle w:val="Koptekst"/>
    </w:pPr>
  </w:p>
  <w:p w14:paraId="5550C1D2" w14:textId="2CB43E92" w:rsidR="00713A38" w:rsidRDefault="00B02404">
    <w:pPr>
      <w:pStyle w:val="Koptekst"/>
    </w:pPr>
    <w:r>
      <w:rPr>
        <w:color w:val="BFBFBF" w:themeColor="background1" w:themeShade="BF"/>
        <w:sz w:val="16"/>
        <w:szCs w:val="16"/>
      </w:rPr>
      <w:tab/>
    </w:r>
    <w:r>
      <w:rPr>
        <w:color w:val="BFBFBF" w:themeColor="background1" w:themeShade="BF"/>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tcPr>
        <w:p w14:paraId="612F4D6A" w14:textId="77777777" w:rsidR="00713A38" w:rsidRDefault="00713A38" w:rsidP="002D1748">
          <w:pPr>
            <w:pStyle w:val="Kenmerk"/>
          </w:pPr>
        </w:p>
      </w:tc>
      <w:tc>
        <w:tcPr>
          <w:tcW w:w="10763" w:type="dxa"/>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07EB2"/>
    <w:rsid w:val="000138D2"/>
    <w:rsid w:val="000269F0"/>
    <w:rsid w:val="00026BF3"/>
    <w:rsid w:val="00045278"/>
    <w:rsid w:val="000469AF"/>
    <w:rsid w:val="00062E5C"/>
    <w:rsid w:val="000652D2"/>
    <w:rsid w:val="000700FE"/>
    <w:rsid w:val="000721D6"/>
    <w:rsid w:val="00081E8B"/>
    <w:rsid w:val="00087F8F"/>
    <w:rsid w:val="000A29FD"/>
    <w:rsid w:val="000B0647"/>
    <w:rsid w:val="000D2944"/>
    <w:rsid w:val="000D7F29"/>
    <w:rsid w:val="000E3F54"/>
    <w:rsid w:val="000F2D4E"/>
    <w:rsid w:val="000F5E05"/>
    <w:rsid w:val="000F5F8B"/>
    <w:rsid w:val="000F728F"/>
    <w:rsid w:val="00101DFF"/>
    <w:rsid w:val="00130C9A"/>
    <w:rsid w:val="00140A2D"/>
    <w:rsid w:val="00146ED6"/>
    <w:rsid w:val="00153860"/>
    <w:rsid w:val="00155D2D"/>
    <w:rsid w:val="001737AD"/>
    <w:rsid w:val="00182D16"/>
    <w:rsid w:val="001A1C14"/>
    <w:rsid w:val="001B1F7E"/>
    <w:rsid w:val="001B65DE"/>
    <w:rsid w:val="001C03BE"/>
    <w:rsid w:val="001C380B"/>
    <w:rsid w:val="001C5E61"/>
    <w:rsid w:val="001D450F"/>
    <w:rsid w:val="001E2B72"/>
    <w:rsid w:val="001E2D3E"/>
    <w:rsid w:val="00222D71"/>
    <w:rsid w:val="00223CCA"/>
    <w:rsid w:val="002304A9"/>
    <w:rsid w:val="0023628B"/>
    <w:rsid w:val="002458D6"/>
    <w:rsid w:val="00245C63"/>
    <w:rsid w:val="002644B1"/>
    <w:rsid w:val="00270385"/>
    <w:rsid w:val="002936E3"/>
    <w:rsid w:val="00294087"/>
    <w:rsid w:val="002960F9"/>
    <w:rsid w:val="002A0B9B"/>
    <w:rsid w:val="002A16DF"/>
    <w:rsid w:val="002C1FA2"/>
    <w:rsid w:val="002D1748"/>
    <w:rsid w:val="002E0806"/>
    <w:rsid w:val="002E1D90"/>
    <w:rsid w:val="002E48FD"/>
    <w:rsid w:val="002F4685"/>
    <w:rsid w:val="002F76A9"/>
    <w:rsid w:val="003018AB"/>
    <w:rsid w:val="00317079"/>
    <w:rsid w:val="00324750"/>
    <w:rsid w:val="00324DC8"/>
    <w:rsid w:val="003369A3"/>
    <w:rsid w:val="00351BAC"/>
    <w:rsid w:val="00352E6E"/>
    <w:rsid w:val="00367268"/>
    <w:rsid w:val="00370A69"/>
    <w:rsid w:val="00371F7B"/>
    <w:rsid w:val="00373C81"/>
    <w:rsid w:val="00375888"/>
    <w:rsid w:val="003912D2"/>
    <w:rsid w:val="003A4A36"/>
    <w:rsid w:val="003C76FE"/>
    <w:rsid w:val="003E0A90"/>
    <w:rsid w:val="003F1CE3"/>
    <w:rsid w:val="00413744"/>
    <w:rsid w:val="0042259D"/>
    <w:rsid w:val="00426468"/>
    <w:rsid w:val="004317A3"/>
    <w:rsid w:val="00440EB8"/>
    <w:rsid w:val="00444721"/>
    <w:rsid w:val="0044712A"/>
    <w:rsid w:val="00447994"/>
    <w:rsid w:val="0045098E"/>
    <w:rsid w:val="00464D2A"/>
    <w:rsid w:val="00471103"/>
    <w:rsid w:val="0049169D"/>
    <w:rsid w:val="004A2836"/>
    <w:rsid w:val="004E2F3F"/>
    <w:rsid w:val="004F2305"/>
    <w:rsid w:val="004F2D2A"/>
    <w:rsid w:val="00517857"/>
    <w:rsid w:val="00543508"/>
    <w:rsid w:val="00547595"/>
    <w:rsid w:val="005576FD"/>
    <w:rsid w:val="00573DEF"/>
    <w:rsid w:val="00575F81"/>
    <w:rsid w:val="005769AD"/>
    <w:rsid w:val="00595803"/>
    <w:rsid w:val="00597891"/>
    <w:rsid w:val="005B1943"/>
    <w:rsid w:val="005B6D4C"/>
    <w:rsid w:val="005C1431"/>
    <w:rsid w:val="005C6D42"/>
    <w:rsid w:val="005D04E3"/>
    <w:rsid w:val="005D4605"/>
    <w:rsid w:val="00601179"/>
    <w:rsid w:val="006019E7"/>
    <w:rsid w:val="006029F6"/>
    <w:rsid w:val="006114DD"/>
    <w:rsid w:val="00612F23"/>
    <w:rsid w:val="006139E7"/>
    <w:rsid w:val="00625A55"/>
    <w:rsid w:val="006270D4"/>
    <w:rsid w:val="006445DE"/>
    <w:rsid w:val="00644793"/>
    <w:rsid w:val="00657D34"/>
    <w:rsid w:val="00662322"/>
    <w:rsid w:val="00663D80"/>
    <w:rsid w:val="00665F82"/>
    <w:rsid w:val="00673BB1"/>
    <w:rsid w:val="00675C6C"/>
    <w:rsid w:val="00676F05"/>
    <w:rsid w:val="006D5FA0"/>
    <w:rsid w:val="006D679C"/>
    <w:rsid w:val="006D7F5E"/>
    <w:rsid w:val="006F29BF"/>
    <w:rsid w:val="00704C08"/>
    <w:rsid w:val="00713A38"/>
    <w:rsid w:val="00742B64"/>
    <w:rsid w:val="007473D8"/>
    <w:rsid w:val="00752E48"/>
    <w:rsid w:val="00777296"/>
    <w:rsid w:val="00780C21"/>
    <w:rsid w:val="00781755"/>
    <w:rsid w:val="007825BE"/>
    <w:rsid w:val="007839C9"/>
    <w:rsid w:val="007866F0"/>
    <w:rsid w:val="00786CFB"/>
    <w:rsid w:val="007A3FA8"/>
    <w:rsid w:val="007D21F3"/>
    <w:rsid w:val="007D4666"/>
    <w:rsid w:val="00812ED1"/>
    <w:rsid w:val="00814863"/>
    <w:rsid w:val="00815F61"/>
    <w:rsid w:val="00816AF9"/>
    <w:rsid w:val="008320BC"/>
    <w:rsid w:val="0084090D"/>
    <w:rsid w:val="0084433E"/>
    <w:rsid w:val="00844BEB"/>
    <w:rsid w:val="00851215"/>
    <w:rsid w:val="0085611E"/>
    <w:rsid w:val="0086507C"/>
    <w:rsid w:val="008663F1"/>
    <w:rsid w:val="008702E6"/>
    <w:rsid w:val="008760CE"/>
    <w:rsid w:val="0088501C"/>
    <w:rsid w:val="0089227A"/>
    <w:rsid w:val="00893575"/>
    <w:rsid w:val="008A09B5"/>
    <w:rsid w:val="008A0A7D"/>
    <w:rsid w:val="008A19F5"/>
    <w:rsid w:val="008B2790"/>
    <w:rsid w:val="008D33C4"/>
    <w:rsid w:val="008D4C91"/>
    <w:rsid w:val="008E6DAB"/>
    <w:rsid w:val="00905574"/>
    <w:rsid w:val="00907863"/>
    <w:rsid w:val="00911E57"/>
    <w:rsid w:val="00923CEE"/>
    <w:rsid w:val="009246DA"/>
    <w:rsid w:val="00926422"/>
    <w:rsid w:val="00930C49"/>
    <w:rsid w:val="009325FB"/>
    <w:rsid w:val="0093743D"/>
    <w:rsid w:val="00950882"/>
    <w:rsid w:val="00971779"/>
    <w:rsid w:val="009742A8"/>
    <w:rsid w:val="009813B8"/>
    <w:rsid w:val="00982DBD"/>
    <w:rsid w:val="009856BF"/>
    <w:rsid w:val="00993528"/>
    <w:rsid w:val="00995835"/>
    <w:rsid w:val="009A0C0B"/>
    <w:rsid w:val="009A0D2B"/>
    <w:rsid w:val="009B544F"/>
    <w:rsid w:val="009B5BA2"/>
    <w:rsid w:val="009C5116"/>
    <w:rsid w:val="009C72F0"/>
    <w:rsid w:val="009D102C"/>
    <w:rsid w:val="009F0C8B"/>
    <w:rsid w:val="009F1BCA"/>
    <w:rsid w:val="009F1CAE"/>
    <w:rsid w:val="00A01FDA"/>
    <w:rsid w:val="00A15FFA"/>
    <w:rsid w:val="00A1688D"/>
    <w:rsid w:val="00A20FF7"/>
    <w:rsid w:val="00A254C8"/>
    <w:rsid w:val="00A323A8"/>
    <w:rsid w:val="00A34A14"/>
    <w:rsid w:val="00A4111C"/>
    <w:rsid w:val="00A45765"/>
    <w:rsid w:val="00A53B15"/>
    <w:rsid w:val="00A55EEA"/>
    <w:rsid w:val="00A56C97"/>
    <w:rsid w:val="00A77031"/>
    <w:rsid w:val="00A802DD"/>
    <w:rsid w:val="00A8313E"/>
    <w:rsid w:val="00A96A06"/>
    <w:rsid w:val="00AA38FE"/>
    <w:rsid w:val="00AF1471"/>
    <w:rsid w:val="00AF48F9"/>
    <w:rsid w:val="00B02404"/>
    <w:rsid w:val="00B13A1B"/>
    <w:rsid w:val="00B4408E"/>
    <w:rsid w:val="00B47772"/>
    <w:rsid w:val="00B536BA"/>
    <w:rsid w:val="00B550B9"/>
    <w:rsid w:val="00B731E4"/>
    <w:rsid w:val="00B77818"/>
    <w:rsid w:val="00B8000F"/>
    <w:rsid w:val="00B8013B"/>
    <w:rsid w:val="00B80EC3"/>
    <w:rsid w:val="00B8655F"/>
    <w:rsid w:val="00BA51C5"/>
    <w:rsid w:val="00BA6D84"/>
    <w:rsid w:val="00BB1CB3"/>
    <w:rsid w:val="00BC2211"/>
    <w:rsid w:val="00BF0858"/>
    <w:rsid w:val="00BF63CE"/>
    <w:rsid w:val="00C10DA1"/>
    <w:rsid w:val="00C127D4"/>
    <w:rsid w:val="00C14108"/>
    <w:rsid w:val="00C24684"/>
    <w:rsid w:val="00C32970"/>
    <w:rsid w:val="00C42533"/>
    <w:rsid w:val="00C612F9"/>
    <w:rsid w:val="00C719DB"/>
    <w:rsid w:val="00C84104"/>
    <w:rsid w:val="00C85D3D"/>
    <w:rsid w:val="00CA14F4"/>
    <w:rsid w:val="00CB559E"/>
    <w:rsid w:val="00CC406D"/>
    <w:rsid w:val="00CD779C"/>
    <w:rsid w:val="00D05FC7"/>
    <w:rsid w:val="00D17E42"/>
    <w:rsid w:val="00D24B38"/>
    <w:rsid w:val="00D40560"/>
    <w:rsid w:val="00D4268A"/>
    <w:rsid w:val="00D45518"/>
    <w:rsid w:val="00D54DEA"/>
    <w:rsid w:val="00D57B19"/>
    <w:rsid w:val="00D65D26"/>
    <w:rsid w:val="00D8453C"/>
    <w:rsid w:val="00DA1B57"/>
    <w:rsid w:val="00DA7EF0"/>
    <w:rsid w:val="00DC210E"/>
    <w:rsid w:val="00DC3AD8"/>
    <w:rsid w:val="00DC7A91"/>
    <w:rsid w:val="00DD1C06"/>
    <w:rsid w:val="00E04001"/>
    <w:rsid w:val="00E040BB"/>
    <w:rsid w:val="00E06AD4"/>
    <w:rsid w:val="00E1446C"/>
    <w:rsid w:val="00E163BB"/>
    <w:rsid w:val="00E42DA0"/>
    <w:rsid w:val="00E632DF"/>
    <w:rsid w:val="00E66EA7"/>
    <w:rsid w:val="00E70C32"/>
    <w:rsid w:val="00E830EB"/>
    <w:rsid w:val="00E83488"/>
    <w:rsid w:val="00E9456E"/>
    <w:rsid w:val="00EA2AFC"/>
    <w:rsid w:val="00EB1010"/>
    <w:rsid w:val="00EC3AD8"/>
    <w:rsid w:val="00ED292F"/>
    <w:rsid w:val="00ED3122"/>
    <w:rsid w:val="00ED3DEB"/>
    <w:rsid w:val="00ED6943"/>
    <w:rsid w:val="00F10F4C"/>
    <w:rsid w:val="00F2318A"/>
    <w:rsid w:val="00F23CC1"/>
    <w:rsid w:val="00F349BD"/>
    <w:rsid w:val="00F46E1D"/>
    <w:rsid w:val="00F600C5"/>
    <w:rsid w:val="00F70DCF"/>
    <w:rsid w:val="00F80C32"/>
    <w:rsid w:val="00F860AD"/>
    <w:rsid w:val="00F92976"/>
    <w:rsid w:val="00F97258"/>
    <w:rsid w:val="00FA5214"/>
    <w:rsid w:val="00FC7A75"/>
    <w:rsid w:val="00FD1AA1"/>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19614">
      <w:bodyDiv w:val="1"/>
      <w:marLeft w:val="0"/>
      <w:marRight w:val="0"/>
      <w:marTop w:val="0"/>
      <w:marBottom w:val="0"/>
      <w:divBdr>
        <w:top w:val="none" w:sz="0" w:space="0" w:color="auto"/>
        <w:left w:val="none" w:sz="0" w:space="0" w:color="auto"/>
        <w:bottom w:val="none" w:sz="0" w:space="0" w:color="auto"/>
        <w:right w:val="none" w:sz="0" w:space="0" w:color="auto"/>
      </w:divBdr>
    </w:div>
    <w:div w:id="68236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_dlc_DocId xmlns="558c601a-c172-4142-980b-33deeaa1e95d">RCUS45HN67DU-974321440-361900</_dlc_DocId>
    <CATSCM xmlns="128ee3f7-829e-4555-9a1a-4c53ac6fd304" xsi:nil="true"/>
    <_dlc_DocIdUrl xmlns="558c601a-c172-4142-980b-33deeaa1e95d">
      <Url>https://sscons.sharepoint.com/sites/ORG-IC/_layouts/15/DocIdRedir.aspx?ID=RCUS45HN67DU-974321440-361900</Url>
      <Description>RCUS45HN67DU-974321440-361900</Description>
    </_dlc_DocIdUrl>
    <lcf76f155ced4ddcb4097134ff3c332f xmlns="128ee3f7-829e-4555-9a1a-4c53ac6fd304">
      <Terms xmlns="http://schemas.microsoft.com/office/infopath/2007/PartnerControls"/>
    </lcf76f155ced4ddcb4097134ff3c332f>
    <TaxCatchAll xmlns="558c601a-c172-4142-980b-33deeaa1e95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40741068dbb077504560fd09c2828db4">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a5ed971b30bc1d96c294ecd421011f32"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EB4FE-0660-4DFA-8B03-A65EDDD87076}">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E4B0EC72-55AC-465F-887E-DD8D373BB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7446B-8BAE-4BC1-BC76-BA0A7A9511FF}">
  <ds:schemaRefs>
    <ds:schemaRef ds:uri="http://schemas.microsoft.com/sharepoint/events"/>
  </ds:schemaRefs>
</ds:datastoreItem>
</file>

<file path=customXml/itemProps5.xml><?xml version="1.0" encoding="utf-8"?>
<ds:datastoreItem xmlns:ds="http://schemas.openxmlformats.org/officeDocument/2006/customXml" ds:itemID="{367BA968-14AE-40D8-96AA-985ED492E1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1258</Characters>
  <Application>Microsoft Office Word</Application>
  <DocSecurity>0</DocSecurity>
  <Lines>43</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2025-11-11T12:25:00Z</dcterms:created>
  <dcterms:modified xsi:type="dcterms:W3CDTF">2025-11-11T15:18:00Z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366579d1-37f8-4f4d-b7ab-fb7eaa1591ad</vt:lpwstr>
  </property>
  <property fmtid="{D5CDD505-2E9C-101B-9397-08002B2CF9AE}" pid="5" name="docLang">
    <vt:lpwstr>nl</vt:lpwstr>
  </property>
</Properties>
</file>